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7965062" name="e732f290-55b6-11f0-a84b-01a203ac71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3697570" name="e732f290-55b6-11f0-a84b-01a203ac715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483547" name="e9f17650-55b6-11f0-80f2-4ddc4aad591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3083897" name="e9f17650-55b6-11f0-80f2-4ddc4aad591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4667971" name="dde42d20-55b7-11f0-8eb4-05f182a264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593183" name="dde42d20-55b7-11f0-8eb4-05f182a2649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2129172" name="e14d96e0-55b7-11f0-b1e0-9d2fcf8e29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729110" name="e14d96e0-55b7-11f0-b1e0-9d2fcf8e292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 / LAP </w:t>
            </w:r>
          </w:p>
          <w:p>
            <w:pPr>
              <w:spacing w:before="0" w:after="0"/>
            </w:pPr>
            <w:r>
              <w:t>Elektotableau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7352353" name="ed072550-55b7-11f0-a01e-0b770fcb26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6929905" name="ed072550-55b7-11f0-a01e-0b770fcb26a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6100828" name="efe517f0-55b7-11f0-bc8a-9bd4c18b05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4611580" name="efe517f0-55b7-11f0-bc8a-9bd4c18b05f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